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6965BFEB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 xml:space="preserve">Bijlage </w:t>
      </w:r>
      <w:r w:rsidR="00D67F29">
        <w:rPr>
          <w:b/>
          <w:sz w:val="24"/>
        </w:rPr>
        <w:t xml:space="preserve">4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AB2225">
        <w:rPr>
          <w:b/>
          <w:sz w:val="24"/>
        </w:rPr>
        <w:t xml:space="preserve"> </w:t>
      </w:r>
      <w:r w:rsidR="004E0434">
        <w:rPr>
          <w:b/>
          <w:sz w:val="24"/>
        </w:rPr>
        <w:t>(</w:t>
      </w:r>
      <w:r w:rsidR="00AB2225">
        <w:rPr>
          <w:b/>
          <w:sz w:val="24"/>
        </w:rPr>
        <w:t>Perceel 1</w:t>
      </w:r>
      <w:r w:rsidR="004E0434">
        <w:rPr>
          <w:b/>
          <w:sz w:val="24"/>
        </w:rPr>
        <w:t>, 2, 3, 4, 5, 6)</w:t>
      </w:r>
    </w:p>
    <w:p w14:paraId="4F50C946" w14:textId="77777777" w:rsidR="003A4EF6" w:rsidRDefault="003A4EF6" w:rsidP="00995856">
      <w:pPr>
        <w:rPr>
          <w:szCs w:val="18"/>
        </w:rPr>
      </w:pPr>
    </w:p>
    <w:p w14:paraId="0F91B96C" w14:textId="36D2C809" w:rsidR="00D939BE" w:rsidRDefault="00D939BE" w:rsidP="00995856">
      <w:r>
        <w:rPr>
          <w:szCs w:val="18"/>
        </w:rPr>
        <w:t xml:space="preserve">De aanbestedende dienst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>
        <w:rPr>
          <w:szCs w:val="18"/>
        </w:rPr>
        <w:t>de volgende kerncompetentie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essentiële punten van de opdracht.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2"/>
        <w:gridCol w:w="8090"/>
      </w:tblGrid>
      <w:tr w:rsidR="00AB45F7" w14:paraId="393DADC6" w14:textId="77777777" w:rsidTr="00A72E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62" w:type="dxa"/>
          </w:tcPr>
          <w:p w14:paraId="7E435BB7" w14:textId="3D468979" w:rsidR="00AB45F7" w:rsidRDefault="00A72E8D" w:rsidP="00AB45F7">
            <w:pPr>
              <w:tabs>
                <w:tab w:val="left" w:pos="3015"/>
              </w:tabs>
              <w:spacing w:line="260" w:lineRule="atLeast"/>
            </w:pPr>
            <w:r>
              <w:t>󠆴</w:t>
            </w:r>
          </w:p>
        </w:tc>
        <w:tc>
          <w:tcPr>
            <w:tcW w:w="8090" w:type="dxa"/>
          </w:tcPr>
          <w:p w14:paraId="11F2EB88" w14:textId="11D7109F" w:rsidR="00A72E8D" w:rsidRPr="00A72E8D" w:rsidRDefault="00A72E8D" w:rsidP="00A72E8D">
            <w:pPr>
              <w:tabs>
                <w:tab w:val="left" w:pos="3015"/>
              </w:tabs>
              <w:spacing w:line="260" w:lineRule="atLeast"/>
              <w:rPr>
                <w:sz w:val="12"/>
                <w:szCs w:val="12"/>
              </w:rPr>
            </w:pPr>
            <w:r w:rsidRPr="00A72E8D">
              <w:rPr>
                <w:sz w:val="12"/>
                <w:szCs w:val="12"/>
              </w:rPr>
              <w:t>K</w:t>
            </w:r>
            <w:r w:rsidR="004F5DEA">
              <w:rPr>
                <w:sz w:val="12"/>
                <w:szCs w:val="12"/>
              </w:rPr>
              <w:t>erncompetentie k</w:t>
            </w:r>
            <w:r w:rsidRPr="00A72E8D">
              <w:rPr>
                <w:sz w:val="12"/>
                <w:szCs w:val="12"/>
              </w:rPr>
              <w:t>ennis van en ervaring met het uitvoeren van een Regierol (perceel 6 niet-regulier)</w:t>
            </w:r>
          </w:p>
          <w:p w14:paraId="7922705E" w14:textId="405A1FBE" w:rsidR="00AB45F7" w:rsidRPr="00A72E8D" w:rsidRDefault="00143C1B" w:rsidP="003F22A6">
            <w:pPr>
              <w:tabs>
                <w:tab w:val="left" w:pos="3015"/>
              </w:tabs>
              <w:spacing w:line="260" w:lineRule="atLeast"/>
              <w:rPr>
                <w:sz w:val="12"/>
                <w:szCs w:val="12"/>
              </w:rPr>
            </w:pPr>
            <w:r>
              <w:rPr>
                <w:b w:val="0"/>
                <w:sz w:val="12"/>
                <w:szCs w:val="12"/>
              </w:rPr>
              <w:t xml:space="preserve">√ </w:t>
            </w:r>
            <w:r w:rsidR="00A72E8D" w:rsidRPr="00A72E8D">
              <w:rPr>
                <w:b w:val="0"/>
                <w:sz w:val="12"/>
                <w:szCs w:val="12"/>
              </w:rPr>
              <w:t>aan</w:t>
            </w:r>
            <w:r>
              <w:rPr>
                <w:b w:val="0"/>
                <w:sz w:val="12"/>
                <w:szCs w:val="12"/>
              </w:rPr>
              <w:t>vinken</w:t>
            </w:r>
            <w:r w:rsidR="00A72E8D" w:rsidRPr="00A72E8D">
              <w:rPr>
                <w:b w:val="0"/>
                <w:sz w:val="12"/>
                <w:szCs w:val="12"/>
              </w:rPr>
              <w:t xml:space="preserve"> als u aanmerking wil</w:t>
            </w:r>
            <w:r w:rsidR="009C0DB3">
              <w:rPr>
                <w:b w:val="0"/>
                <w:sz w:val="12"/>
                <w:szCs w:val="12"/>
              </w:rPr>
              <w:t>t</w:t>
            </w:r>
            <w:r w:rsidR="00A72E8D" w:rsidRPr="00A72E8D">
              <w:rPr>
                <w:b w:val="0"/>
                <w:sz w:val="12"/>
                <w:szCs w:val="12"/>
              </w:rPr>
              <w:t xml:space="preserve"> komen </w:t>
            </w:r>
            <w:r w:rsidR="003F22A6">
              <w:rPr>
                <w:b w:val="0"/>
                <w:sz w:val="12"/>
                <w:szCs w:val="12"/>
              </w:rPr>
              <w:t xml:space="preserve">voor </w:t>
            </w:r>
            <w:r w:rsidR="00A72E8D" w:rsidRPr="00A72E8D">
              <w:rPr>
                <w:b w:val="0"/>
                <w:sz w:val="12"/>
                <w:szCs w:val="12"/>
              </w:rPr>
              <w:t>opdrachten waarbij een regierol is weggelegd bi</w:t>
            </w:r>
            <w:r w:rsidR="003F22A6">
              <w:rPr>
                <w:b w:val="0"/>
                <w:sz w:val="12"/>
                <w:szCs w:val="12"/>
              </w:rPr>
              <w:t>j I</w:t>
            </w:r>
            <w:r w:rsidR="00A72E8D" w:rsidRPr="00A72E8D">
              <w:rPr>
                <w:b w:val="0"/>
                <w:sz w:val="12"/>
                <w:szCs w:val="12"/>
              </w:rPr>
              <w:t>nschrijver</w:t>
            </w:r>
            <w:r w:rsidR="003F22A6">
              <w:rPr>
                <w:b w:val="0"/>
                <w:sz w:val="12"/>
                <w:szCs w:val="12"/>
              </w:rPr>
              <w:t>. Een</w:t>
            </w:r>
            <w:r w:rsidR="009C0DB3">
              <w:rPr>
                <w:b w:val="0"/>
                <w:sz w:val="12"/>
                <w:szCs w:val="12"/>
              </w:rPr>
              <w:t xml:space="preserve"> referentie hie</w:t>
            </w:r>
            <w:r w:rsidR="003757AB">
              <w:rPr>
                <w:b w:val="0"/>
                <w:sz w:val="12"/>
                <w:szCs w:val="12"/>
              </w:rPr>
              <w:t xml:space="preserve">rvoor </w:t>
            </w:r>
            <w:r w:rsidR="003F22A6">
              <w:rPr>
                <w:b w:val="0"/>
                <w:sz w:val="12"/>
                <w:szCs w:val="12"/>
              </w:rPr>
              <w:t xml:space="preserve">dient u </w:t>
            </w:r>
            <w:r w:rsidR="003757AB">
              <w:rPr>
                <w:b w:val="0"/>
                <w:sz w:val="12"/>
                <w:szCs w:val="12"/>
              </w:rPr>
              <w:t>bij te voegen.</w:t>
            </w:r>
          </w:p>
        </w:tc>
      </w:tr>
    </w:tbl>
    <w:p w14:paraId="76277BE4" w14:textId="77777777" w:rsidR="003A4EF6" w:rsidRDefault="003A4EF6" w:rsidP="00D939BE">
      <w:pPr>
        <w:rPr>
          <w:rFonts w:cs="Arial"/>
          <w:bCs/>
          <w:iCs/>
          <w:szCs w:val="18"/>
        </w:rPr>
      </w:pPr>
    </w:p>
    <w:p w14:paraId="0F91B96D" w14:textId="0510F22E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39255C6A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  <w:r w:rsidR="002E37F3">
              <w:t>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41A23F2A" w:rsidR="00D939BE" w:rsidRDefault="001605F0" w:rsidP="003E1F37">
            <w:r>
              <w:t>Naam organisati</w:t>
            </w:r>
            <w:r w:rsidR="0017508B">
              <w:t>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D" w14:textId="1AD62732" w:rsidR="00D939BE" w:rsidRPr="00600148" w:rsidRDefault="001727BE" w:rsidP="00DA6BCE">
            <w:pPr>
              <w:rPr>
                <w:szCs w:val="18"/>
              </w:rPr>
            </w:pPr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A4EF6">
            <w:pPr>
              <w:ind w:firstLine="708"/>
            </w:pPr>
            <w:bookmarkStart w:id="0" w:name="_GoBack"/>
            <w:bookmarkEnd w:id="0"/>
          </w:p>
        </w:tc>
      </w:tr>
    </w:tbl>
    <w:p w14:paraId="0F91B9A4" w14:textId="77777777" w:rsidR="00241548" w:rsidRPr="00241548" w:rsidRDefault="00241548" w:rsidP="003A4EF6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3A4EF6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64CB52" w14:textId="0C321A84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3A4EF6">
              <w:rPr>
                <w:rFonts w:eastAsia="DejaVu Sans"/>
                <w:bCs/>
                <w:noProof/>
                <w:sz w:val="16"/>
                <w:szCs w:val="16"/>
              </w:rPr>
              <w:t>2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33DCC649" w14:textId="0DA2CC6D" w:rsidR="009B704F" w:rsidRDefault="008B0AF3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</w:t>
            </w:r>
            <w:r w:rsidR="00342FB0">
              <w:rPr>
                <w:rFonts w:eastAsia="DejaVu Sans"/>
                <w:sz w:val="16"/>
                <w:szCs w:val="16"/>
              </w:rPr>
              <w:t xml:space="preserve">esteding </w:t>
            </w:r>
            <w:r w:rsidR="00995856">
              <w:rPr>
                <w:rFonts w:eastAsia="DejaVu Sans"/>
                <w:sz w:val="16"/>
                <w:szCs w:val="16"/>
              </w:rPr>
              <w:t>Fysische metingen - Bijlage 4</w:t>
            </w:r>
            <w:r w:rsidR="005A3D40">
              <w:rPr>
                <w:rFonts w:eastAsia="DejaVu Sans"/>
                <w:sz w:val="16"/>
                <w:szCs w:val="16"/>
              </w:rPr>
              <w:t xml:space="preserve"> - V1.0</w:t>
            </w:r>
          </w:p>
          <w:p w14:paraId="572D0282" w14:textId="3B72881E" w:rsidR="008B0AF3" w:rsidRPr="008B0AF3" w:rsidRDefault="003A4EF6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3A4EF6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3A4EF6" w:rsidP="002150CF"/>
  <w:p w14:paraId="0F91B9AB" w14:textId="77777777" w:rsidR="000258E1" w:rsidRPr="00740712" w:rsidRDefault="003A4EF6" w:rsidP="002150CF"/>
  <w:p w14:paraId="0F91B9AC" w14:textId="77777777" w:rsidR="000258E1" w:rsidRPr="00217880" w:rsidRDefault="003A4EF6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3A4EF6" w:rsidP="002150CF">
    <w:pPr>
      <w:spacing w:line="0" w:lineRule="atLeast"/>
      <w:rPr>
        <w:sz w:val="2"/>
        <w:szCs w:val="2"/>
      </w:rPr>
    </w:pPr>
  </w:p>
  <w:p w14:paraId="0F91B9AE" w14:textId="77777777" w:rsidR="000258E1" w:rsidRDefault="003A4E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E1F3B"/>
    <w:rsid w:val="001376E7"/>
    <w:rsid w:val="00143C1B"/>
    <w:rsid w:val="001605F0"/>
    <w:rsid w:val="001727BE"/>
    <w:rsid w:val="0017508B"/>
    <w:rsid w:val="001D6F03"/>
    <w:rsid w:val="00241548"/>
    <w:rsid w:val="0027382E"/>
    <w:rsid w:val="002A6578"/>
    <w:rsid w:val="002B1092"/>
    <w:rsid w:val="002D7D2B"/>
    <w:rsid w:val="002E0FD2"/>
    <w:rsid w:val="002E37F3"/>
    <w:rsid w:val="002E40CB"/>
    <w:rsid w:val="00326475"/>
    <w:rsid w:val="00342FB0"/>
    <w:rsid w:val="003757AB"/>
    <w:rsid w:val="0038549E"/>
    <w:rsid w:val="003A4EF6"/>
    <w:rsid w:val="003C4BF2"/>
    <w:rsid w:val="003F22A6"/>
    <w:rsid w:val="0040142D"/>
    <w:rsid w:val="0040571B"/>
    <w:rsid w:val="00450447"/>
    <w:rsid w:val="00454F7F"/>
    <w:rsid w:val="004B0EA1"/>
    <w:rsid w:val="004C04C1"/>
    <w:rsid w:val="004D766D"/>
    <w:rsid w:val="004E0434"/>
    <w:rsid w:val="004F5DEA"/>
    <w:rsid w:val="00543997"/>
    <w:rsid w:val="005A3D40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5610F"/>
    <w:rsid w:val="007F4AEA"/>
    <w:rsid w:val="00830BA7"/>
    <w:rsid w:val="0088501B"/>
    <w:rsid w:val="008B0AF3"/>
    <w:rsid w:val="008E3581"/>
    <w:rsid w:val="00904781"/>
    <w:rsid w:val="00905289"/>
    <w:rsid w:val="0091543A"/>
    <w:rsid w:val="00995856"/>
    <w:rsid w:val="009B704F"/>
    <w:rsid w:val="009C0DB3"/>
    <w:rsid w:val="009C1A60"/>
    <w:rsid w:val="009C5CF5"/>
    <w:rsid w:val="00A32591"/>
    <w:rsid w:val="00A5364A"/>
    <w:rsid w:val="00A72E8D"/>
    <w:rsid w:val="00A77ABF"/>
    <w:rsid w:val="00A863E9"/>
    <w:rsid w:val="00AA32EF"/>
    <w:rsid w:val="00AB2225"/>
    <w:rsid w:val="00AB45F7"/>
    <w:rsid w:val="00AF3FED"/>
    <w:rsid w:val="00B022C4"/>
    <w:rsid w:val="00B559E9"/>
    <w:rsid w:val="00B72222"/>
    <w:rsid w:val="00B80650"/>
    <w:rsid w:val="00C36FAA"/>
    <w:rsid w:val="00CA55CC"/>
    <w:rsid w:val="00CE5E12"/>
    <w:rsid w:val="00D55175"/>
    <w:rsid w:val="00D67F29"/>
    <w:rsid w:val="00D939BE"/>
    <w:rsid w:val="00DA3555"/>
    <w:rsid w:val="00DA6BCE"/>
    <w:rsid w:val="00DE367B"/>
    <w:rsid w:val="00E55208"/>
    <w:rsid w:val="00EB714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619F3-2A4E-4F96-BFA2-5518723CFF5F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9d7c7d0-377f-412f-9534-f7e1a36fa843"/>
    <ds:schemaRef ds:uri="http://purl.org/dc/elements/1.1/"/>
    <ds:schemaRef ds:uri="http://schemas.microsoft.com/sharepoint/v3/fields"/>
    <ds:schemaRef ds:uri="http://schemas.microsoft.com/office/2006/metadata/properties"/>
    <ds:schemaRef ds:uri="93331081-eed1-4b52-85f9-6ed5102967d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5264B47-B9ED-43E7-9469-EE7AFAA02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204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Hsu, Jenny (CIV)</cp:lastModifiedBy>
  <cp:revision>22</cp:revision>
  <dcterms:created xsi:type="dcterms:W3CDTF">2021-08-27T09:41:00Z</dcterms:created>
  <dcterms:modified xsi:type="dcterms:W3CDTF">2023-06-15T12:28:00Z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